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</w:t>
            </w:r>
          </w:p>
          <w:p>
            <w:pPr>
              <w:spacing w:before="0" w:after="0"/>
            </w:pPr>
            <w:r>
              <w:t>alle Stockwerke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Holzschutzmittel </w:t>
            </w:r>
          </w:p>
          <w:p>
            <w:pPr>
              <w:spacing w:before="0" w:after="0"/>
            </w:pPr>
            <w:r>
              <w:t>Konstruktions- und Verkleidungsholz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65804792" name="6ff688a0-fcea-11f0-ada8-dfbb602ffb4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46727081" name="6ff688a0-fcea-11f0-ada8-dfbb602ffb49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747055473" name="775fa8b0-fcea-11f0-ada8-dfbb602ffb4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00375814" name="775fa8b0-fcea-11f0-ada8-dfbb602ffb49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Holzschutzmittel: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</w:t>
            </w:r>
          </w:p>
          <w:p>
            <w:pPr>
              <w:spacing w:before="0" w:after="0"/>
            </w:pPr>
            <w:r>
              <w:t>Zwischenböden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Schlacke</w:t>
            </w:r>
          </w:p>
          <w:p>
            <w:pPr>
              <w:spacing w:before="0" w:after="0"/>
            </w:pPr>
            <w:r>
              <w:t>nicht vorhanden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754521420" name="75d17fe0-fcf0-11f0-ada8-dfbb602ffb4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68764755" name="75d17fe0-fcf0-11f0-ada8-dfbb602ffb49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67551966" name="7b5c1bf0-fcf0-11f0-ada8-dfbb602ffb4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58502883" name="7b5c1bf0-fcf0-11f0-ada8-dfbb602ffb49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Divers: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VM-10</w:t>
            </w:r>
          </w:p>
          <w:p>
            <w:pPr>
              <w:spacing w:before="0" w:after="0"/>
            </w:pPr>
            <w:r>
              <w:t>Kachelofen 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648678492" name="b7633820-fcf7-11f0-ada8-dfbb602ffb4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03409706" name="b7633820-fcf7-11f0-ada8-dfbb602ffb49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745989159" name="c99e93e0-fcf7-11f0-ada8-dfbb602ffb4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59317048" name="c99e93e0-fcf7-11f0-ada8-dfbb602ffb49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Divers: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Kellergeschoss</w:t>
            </w:r>
          </w:p>
          <w:p>
            <w:pPr>
              <w:spacing w:before="0" w:after="0"/>
            </w:pPr>
            <w:r>
              <w:t>UG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VM-13</w:t>
            </w:r>
          </w:p>
          <w:p>
            <w:pPr>
              <w:spacing w:before="0" w:after="0"/>
            </w:pPr>
            <w:r>
              <w:t>Fensterkitt </w:t>
            </w:r>
          </w:p>
          <w:p>
            <w:pPr>
              <w:spacing w:before="0" w:after="0"/>
            </w:pPr>
            <w:r>
              <w:t>Fenster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93427019" name="a395ea60-fcfa-11f0-ada8-dfbb602ffb4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00141177" name="a395ea60-fcfa-11f0-ada8-dfbb602ffb49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897894035" name="ab4f4d50-fcfa-11f0-ada8-dfbb602ffb4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49928722" name="ab4f4d50-fcfa-11f0-ada8-dfbb602ffb49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Garten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VM-14</w:t>
            </w:r>
          </w:p>
          <w:p>
            <w:pPr>
              <w:spacing w:before="0" w:after="0"/>
            </w:pPr>
            <w:r>
              <w:t>alte Eisenbahnschwellen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25033168" name="50b2ab10-fcfc-11f0-ada8-dfbb602ffb4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3341804" name="50b2ab10-fcfc-11f0-ada8-dfbb602ffb49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456573186" name="58cf8ac0-fcfc-11f0-ada8-dfbb602ffb4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44097538" name="58cf8ac0-fcfc-11f0-ada8-dfbb602ffb49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PAK:</w:t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Sonnenbergstrasse 7, 8600 Dübendorf, Schweiz</w:t>
          </w:r>
        </w:p>
        <w:p>
          <w:pPr>
            <w:spacing w:before="0" w:after="0"/>
          </w:pPr>
          <w:r>
            <w:t>703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